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TERMO DE AVARIA CIRCUNSTANCIADO DE CARGA</w:t>
      </w:r>
    </w:p>
    <w:p>
      <w:r>
        <w:t>(Uso exclusivo da Organização Militar)</w:t>
      </w:r>
    </w:p>
    <w:p>
      <w:pPr>
        <w:pStyle w:val="Heading2"/>
      </w:pPr>
      <w:r>
        <w:t>1. Identificação do Documento</w:t>
      </w:r>
    </w:p>
    <w:p>
      <w:r>
        <w:t>Nº do Termo: ___________________________</w:t>
        <w:br/>
        <w:t>Data da Constatação: ____/____/______</w:t>
        <w:br/>
        <w:t>Hora: ______ h ______ min</w:t>
        <w:br/>
        <w:t>Local: __________________________________________</w:t>
      </w:r>
    </w:p>
    <w:p>
      <w:pPr>
        <w:pStyle w:val="Heading2"/>
      </w:pPr>
      <w:r>
        <w:t>2. Identificação da Operação de Transporte</w:t>
      </w:r>
    </w:p>
    <w:p>
      <w:r>
        <w:t>Transportadora/Seção de Transporte: __________________________________</w:t>
        <w:br/>
        <w:t>OM Responsável: __________________________________</w:t>
        <w:br/>
        <w:t>Viatura / Placa: ___________________________</w:t>
        <w:br/>
        <w:t>Motorista / Condutor Militar: ___________________________ – Identificação: ___________________</w:t>
        <w:br/>
        <w:t>Origem da Carga: __________________________________</w:t>
        <w:br/>
        <w:t>Destino da Carga: __________________________________</w:t>
        <w:br/>
        <w:t>Documento de Transporte (Guia, Nota Fiscal, CTRC, Conhecimento de Embarque, etc.): ___________________________</w:t>
      </w:r>
    </w:p>
    <w:p>
      <w:pPr>
        <w:pStyle w:val="Heading2"/>
      </w:pPr>
      <w:r>
        <w:t>3. Descrição da Carga</w:t>
      </w:r>
    </w:p>
    <w:p>
      <w:r>
        <w:t>Tipo de Carga: __________________________________</w:t>
        <w:br/>
        <w:t>Quantidade Declarada: ___________________________</w:t>
        <w:br/>
        <w:t>Quantidade Conferida: ___________________________</w:t>
        <w:br/>
        <w:t>Peso Bruto: __________ kg</w:t>
        <w:br/>
        <w:t>Embalagem: __________________________________</w:t>
      </w:r>
    </w:p>
    <w:p>
      <w:pPr>
        <w:pStyle w:val="Heading2"/>
      </w:pPr>
      <w:r>
        <w:t>4. Constatação da Avaria / Ocorrência</w:t>
      </w:r>
    </w:p>
    <w:p>
      <w:r>
        <w:t>Tipo de Avaria: (   ) Danos físicos   (   ) Extravio   (   ) Molhadura   (   ) Violação de embalagem   (   ) Outros</w:t>
        <w:br/>
        <w:br/>
        <w:t>Descrição Detalhada da Avaria:</w:t>
        <w:br/>
        <w:t>__________________________________________________________________</w:t>
        <w:br/>
        <w:t>__________________________________________________________________</w:t>
        <w:br/>
        <w:t>__________________________________________________________________</w:t>
        <w:br/>
        <w:br/>
        <w:t>Condições da Embalagem no Recebimento: ___________________________</w:t>
        <w:br/>
        <w:t>Percentual Estimado da Perda/Dano: _______%</w:t>
        <w:br/>
        <w:t>Avaliação de Prejuízo (estimado): R$ ___________________________</w:t>
      </w:r>
    </w:p>
    <w:p>
      <w:pPr>
        <w:pStyle w:val="Heading2"/>
      </w:pPr>
      <w:r>
        <w:t>5. Testemunhas (se houver)</w:t>
      </w:r>
    </w:p>
    <w:p>
      <w:r>
        <w:t>Nome: __________________________________   Assinatura: ___________________</w:t>
        <w:br/>
        <w:t>Nome: __________________________________   Assinatura: ___________________</w:t>
      </w:r>
    </w:p>
    <w:p>
      <w:pPr>
        <w:pStyle w:val="Heading2"/>
      </w:pPr>
      <w:r>
        <w:t>6. Declarações e Responsabilidades</w:t>
      </w:r>
    </w:p>
    <w:p>
      <w:r>
        <w:t>Declaro(amos) que as avarias/irregularidades descritas neste termo foram verificadas no ato da conferência da carga, sendo lavrado o presente documento para todos os efeitos legais.</w:t>
      </w:r>
    </w:p>
    <w:p>
      <w:pPr>
        <w:pStyle w:val="Heading2"/>
      </w:pPr>
      <w:r>
        <w:t>7. Assinaturas</w:t>
      </w:r>
    </w:p>
    <w:p>
      <w:r>
        <w:t>Responsável pela Conferência/Recebimento: ___________________________</w:t>
        <w:br/>
        <w:t>Assinatura: ___________________________   Data: ____/____/______</w:t>
        <w:br/>
        <w:br/>
        <w:t>Motorista/Condutor da Viatura: ___________________________</w:t>
        <w:br/>
        <w:t>Assinatura: ___________________________   Data: ____/____/______</w:t>
        <w:br/>
        <w:br/>
        <w:t>Fiscal/Oficial Responsável pela Carga: ___________________________</w:t>
        <w:br/>
        <w:t>Assinatura: ___________________________   Data: ____/____/______</w:t>
      </w:r>
    </w:p>
    <w:p>
      <w:pPr>
        <w:pStyle w:val="Heading2"/>
      </w:pPr>
      <w:r>
        <w:t>Observações</w:t>
      </w:r>
    </w:p>
    <w:p>
      <w:r>
        <w:t>Este termo deve ser emitido em três vias originais:</w:t>
        <w:br/>
        <w:t>1. OM/Seção de Transportes</w:t>
        <w:br/>
        <w:t>2. OM de Destino ou Receptor da Carga</w:t>
        <w:br/>
        <w:t>3. Arquivo Administrativo/Seguradora (quando aplicável)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